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5 on Windows Server 2022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Visuelle Einstufung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</w:t>
            </w:r>
          </w:p>
          <w:p>
            <w:pPr>
              <w:spacing w:before="0" w:after="0"/>
            </w:pPr>
            <w:r>
              <w:t>2. DG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Faserzement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81493555" name="ec902550-031d-11f0-b1b4-49c9ef4563e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58295224" name="ec902550-031d-11f0-b1b4-49c9ef4563e1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09587626" name="f07c2c90-031d-11f0-b1ee-a9ad4341534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66733720" name="f07c2c90-031d-11f0-b1ee-a9ad43415341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</w:t>
            </w:r>
          </w:p>
          <w:p>
            <w:pPr>
              <w:spacing w:before="0" w:after="0"/>
            </w:pPr>
            <w:r>
              <w:t>Gesamtes Haus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Schüttung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99618961" name="b99e3510-0322-11f0-80a5-15ca79b0f8b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15314557" name="b99e3510-0322-11f0-80a5-15ca79b0f8b6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06661143" name="bd129b50-0322-11f0-9df9-adadc021a9c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58451909" name="bd129b50-0322-11f0-9df9-adadc021a9cd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Blei :</w:t>
            </w:r>
          </w:p>
          <w:p>
            <w:pPr>
              <w:spacing w:before="0" w:after="0"/>
            </w:pPr>
            <w:r>
              <w:t>schwermettall: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</w:t>
            </w:r>
          </w:p>
          <w:p>
            <w:pPr>
              <w:spacing w:before="0" w:after="0"/>
            </w:pPr>
            <w:r>
              <w:t>2. + 1 DG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Faserzement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38922111" name="58e8a830-031e-11f0-8f19-2ddeb946a09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28378235" name="58e8a830-031e-11f0-8f19-2ddeb946a096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64322934" name="5f540750-031e-11f0-bd4a-c78691dbb1b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07021773" name="5f540750-031e-11f0-bd4a-c78691dbb1ba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>Gesamtes Haus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Faserzement</w:t>
            </w:r>
          </w:p>
          <w:p>
            <w:pPr>
              <w:spacing w:before="0" w:after="0"/>
            </w:pPr>
            <w:r>
              <w:t>Fallrohr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51278700" name="b1824720-031f-11f0-bda8-23979b834b2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38038465" name="b1824720-031f-11f0-bda8-23979b834b22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79645473" name="badf6f00-031f-11f0-8e95-cdf38ff906f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78092347" name="badf6f00-031f-11f0-8e95-cdf38ff906f8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1. DG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VM-18</w:t>
            </w:r>
          </w:p>
          <w:p>
            <w:pPr>
              <w:spacing w:before="0" w:after="0"/>
            </w:pPr>
            <w:r>
              <w:t>Faserzement</w:t>
            </w:r>
          </w:p>
          <w:p>
            <w:pPr>
              <w:spacing w:before="0" w:after="0"/>
            </w:pPr>
            <w:r>
              <w:t>Kamin Rohr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52087999" name="a5718610-0321-11f0-904a-07cc64542fb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6304814" name="a5718610-0321-11f0-904a-07cc64542fbd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04286436" name="af253260-0321-11f0-8e90-9394ef5189e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10439231" name="af253260-0321-11f0-8e90-9394ef5189e8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Fenster </w:t>
            </w:r>
          </w:p>
          <w:p>
            <w:pPr>
              <w:spacing w:before="0" w:after="0"/>
            </w:pPr>
            <w:r>
              <w:t>Gesamtes Haus </w:t>
            </w:r>
          </w:p>
          <w:p>
            <w:pPr>
              <w:spacing w:before="0" w:after="0"/>
            </w:pPr>
            <w:r>
              <w:t>Anschlagkitt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VM-21</w:t>
            </w:r>
          </w:p>
          <w:p>
            <w:pPr>
              <w:spacing w:before="0" w:after="0"/>
            </w:pPr>
            <w:r>
              <w:t>Anschlagkitt </w:t>
            </w:r>
          </w:p>
          <w:p>
            <w:pPr>
              <w:spacing w:before="0" w:after="0"/>
            </w:pPr>
            <w:r>
              <w:t>Fensterrahmen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45510987" name="f40cd090-0321-11f0-ae4b-6def5d596aa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69990400" name="f40cd090-0321-11f0-ae4b-6def5d596aac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80324277" name="fabbef70-0321-11f0-a75a-4ba21943616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65044806" name="fabbef70-0321-11f0-a75a-4ba21943616e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1. DG </w:t>
            </w:r>
          </w:p>
          <w:p>
            <w:pPr>
              <w:spacing w:before="0" w:after="0"/>
            </w:pPr>
            <w:r>
              <w:t>Wand / 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VM-22</w:t>
            </w:r>
          </w:p>
          <w:p>
            <w:pPr>
              <w:spacing w:before="0" w:after="0"/>
            </w:pPr>
            <w:r>
              <w:t>Behandeltes Holz </w:t>
            </w:r>
          </w:p>
          <w:p>
            <w:pPr>
              <w:spacing w:before="0" w:after="0"/>
            </w:pPr>
            <w:r>
              <w:t>Konstruktions- und Verkleidungsholz 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54365922" name="22157b90-0322-11f0-bd51-9528747493f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33420538" name="22157b90-0322-11f0-bd51-9528747493f3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56114593" name="25a30f20-0322-11f0-93c1-51d9b9a12d3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36941365" name="25a30f20-0322-11f0-93c1-51d9b9a12d3a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Holzschutzmittel: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>1. OG </w:t>
            </w:r>
          </w:p>
          <w:p>
            <w:pPr>
              <w:spacing w:before="0" w:after="0"/>
            </w:pPr>
            <w:r>
              <w:t>Gang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VM-23</w:t>
            </w:r>
          </w:p>
          <w:p>
            <w:pPr>
              <w:spacing w:before="0" w:after="0"/>
            </w:pPr>
            <w:r>
              <w:t>Faserzement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47726592" name="3fb03070-0325-11f0-9247-df7dc924f43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74198065" name="3fb03070-0325-11f0-9247-df7dc924f431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77775816" name="4490a9d0-0325-11f0-a17d-e3ceaf8f7e2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53151809" name="4490a9d0-0325-11f0-a17d-e3ceaf8f7e20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VM-37</w:t>
            </w:r>
          </w:p>
          <w:p>
            <w:pPr>
              <w:spacing w:before="0" w:after="0"/>
            </w:pPr>
            <w:r>
              <w:t>Faserzement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41551272" name="dd10c960-032a-11f0-a2a8-6bbc64a99a3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20268916" name="dd10c960-032a-11f0-a2a8-6bbc64a99a33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7765503" name="e1fb2dd0-032a-11f0-afa3-adf96cf0185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26204269" name="e1fb2dd0-032a-11f0-afa3-adf96cf0185b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Hobbyraum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VM-42</w:t>
            </w:r>
          </w:p>
          <w:p>
            <w:pPr>
              <w:spacing w:before="0" w:after="0"/>
            </w:pPr>
            <w:r>
              <w:t>Faserzement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37319757" name="d0270d70-032c-11f0-8418-f35ffc6029a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3116630" name="d0270d70-032c-11f0-8418-f35ffc6029a3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05559955" name="d5bc30d0-032c-11f0-8dda-d1ddc04a952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44956577" name="d5bc30d0-032c-11f0-8dda-d1ddc04a9520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VM-43</w:t>
            </w:r>
          </w:p>
          <w:p>
            <w:pPr>
              <w:spacing w:before="0" w:after="0"/>
            </w:pPr>
            <w:r>
              <w:t>Faserzement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58873062" name="161211e0-032d-11f0-8a44-e5b4af0b854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27710170" name="161211e0-032d-11f0-8a44-e5b4af0b8544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38888877" name="20abb160-032d-11f0-a62a-55e67445a36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41431140" name="20abb160-032d-11f0-a62a-55e67445a36e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Garage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VM-49</w:t>
            </w:r>
          </w:p>
          <w:p>
            <w:pPr>
              <w:spacing w:before="0" w:after="0"/>
            </w:pPr>
            <w:r>
              <w:t>Faserzement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67355684" name="cd744cb0-0330-11f0-bbb0-c1873dc506e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92870585" name="cd744cb0-0330-11f0-bbb0-c1873dc506e7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80430033" name="d1a91cc0-0330-11f0-aff1-d77ede2fdfd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93844278" name="d1a91cc0-0330-11f0-aff1-d77ede2fdfd4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28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Susenbergstrasse 141, 8044 Zürich.</w:t>
          </w:r>
        </w:p>
        <w:p>
          <w:pPr>
            <w:spacing w:before="0" w:after="0"/>
          </w:pPr>
          <w:r>
            <w:t>208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visuellen Befunde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footer.xml" Type="http://schemas.openxmlformats.org/officeDocument/2006/relationships/footer" Id="rId28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